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>FZ 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2942355" name="7b6e47f0-26bf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2396095" name="7b6e47f0-26bf-11f1-8778-1b5c842badf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3968168" name="7febe0d0-26bf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9145753" name="7febe0d0-26bf-11f1-8778-1b5c842badf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6623255" name="401636d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2441282" name="401636d0-26c0-11f1-8778-1b5c842badf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9451867" name="463bb35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7498183" name="463bb350-26c0-11f1-8778-1b5c842badf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Laube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KMF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3707809" name="c079091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4560578" name="c0790910-26c0-11f1-8778-1b5c842badf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4977753" name="c77584a0-26c0-11f1-8778-1b5c842bad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3144266" name="c77584a0-26c0-11f1-8778-1b5c842badf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KMF: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Treppe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Blumenkiste</w:t>
            </w:r>
          </w:p>
          <w:p>
            <w:pPr>
              <w:spacing w:before="0" w:after="0"/>
            </w:pPr>
            <w:r>
              <w:t>Trog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4052787" name="66aa6530-26c2-11f1-a947-ff512711de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9293275" name="66aa6530-26c2-11f1-a947-ff512711def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4429508" name="895906e0-26c2-11f1-a947-ff512711de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2712762" name="895906e0-26c2-11f1-a947-ff512711def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800</w:t>
          </w:r>
        </w:p>
        <w:p>
          <w:pPr>
            <w:spacing w:before="0" w:after="0"/>
          </w:pPr>
          <w:r>
            <w:t>DN 800 Runatsch 148a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